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7B" w:rsidRPr="00BD3AFF" w:rsidRDefault="006C637B" w:rsidP="00833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>Входная ком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плексная работа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1 вариант   2</w:t>
      </w: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часть )</w:t>
      </w:r>
    </w:p>
    <w:p w:rsidR="006C637B" w:rsidRDefault="006C637B" w:rsidP="00833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637B" w:rsidRDefault="006C637B" w:rsidP="00833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Дата:  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«____»  сентябр</w:t>
      </w:r>
      <w:r w:rsidR="00E879C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я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201</w:t>
      </w:r>
      <w:r w:rsidR="00E879C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7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год                      3 «___» класс</w:t>
      </w:r>
    </w:p>
    <w:p w:rsidR="00C269CC" w:rsidRDefault="006C637B" w:rsidP="008336C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>Ф.И._________________________________________________</w:t>
      </w:r>
    </w:p>
    <w:p w:rsidR="006C637B" w:rsidRDefault="006C637B" w:rsidP="006C637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B7600D" w:rsidRPr="00BD3AFF" w:rsidRDefault="00B7600D" w:rsidP="00B7600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FF">
        <w:rPr>
          <w:rFonts w:ascii="Times New Roman" w:hAnsi="Times New Roman" w:cs="Times New Roman"/>
          <w:b/>
          <w:sz w:val="24"/>
          <w:szCs w:val="24"/>
        </w:rPr>
        <w:t>СОСНА</w:t>
      </w:r>
    </w:p>
    <w:p w:rsidR="00B7600D" w:rsidRPr="00BD3AFF" w:rsidRDefault="008336CB" w:rsidP="008336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600D" w:rsidRPr="00BD3AFF">
        <w:rPr>
          <w:rFonts w:ascii="Times New Roman" w:hAnsi="Times New Roman" w:cs="Times New Roman"/>
          <w:sz w:val="26"/>
          <w:szCs w:val="26"/>
        </w:rPr>
        <w:t xml:space="preserve">Одно из самых распространённых деревьев нашей страны – сосна. Известно около ста видов сосны, и расселились они от крайнего севера до крайнего юга. В средней полосе чаще можно встретить сосну обыкновенную. Это крупное </w:t>
      </w:r>
      <w:r w:rsidR="00B7600D" w:rsidRPr="008336CB">
        <w:rPr>
          <w:rFonts w:ascii="Times New Roman" w:hAnsi="Times New Roman" w:cs="Times New Roman"/>
          <w:sz w:val="26"/>
          <w:szCs w:val="26"/>
        </w:rPr>
        <w:t>дерево</w:t>
      </w:r>
      <w:r w:rsidR="00B7600D" w:rsidRPr="00BD3AFF">
        <w:rPr>
          <w:rFonts w:ascii="Times New Roman" w:hAnsi="Times New Roman" w:cs="Times New Roman"/>
          <w:sz w:val="26"/>
          <w:szCs w:val="26"/>
        </w:rPr>
        <w:t xml:space="preserve"> до 40 метров высотой, с широкой кроной, пропускающей много света. </w:t>
      </w:r>
    </w:p>
    <w:p w:rsidR="00B7600D" w:rsidRPr="00BD3AFF" w:rsidRDefault="008336CB" w:rsidP="008336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600D" w:rsidRPr="008336CB">
        <w:rPr>
          <w:rFonts w:ascii="Times New Roman" w:hAnsi="Times New Roman" w:cs="Times New Roman"/>
          <w:sz w:val="26"/>
          <w:szCs w:val="26"/>
        </w:rPr>
        <w:t>Сосна может расти и на голых скалах, и на болотистых почвах, и на сухих песках.</w:t>
      </w:r>
      <w:r w:rsidR="00B7600D" w:rsidRPr="00BD3AFF">
        <w:rPr>
          <w:rFonts w:ascii="Times New Roman" w:hAnsi="Times New Roman" w:cs="Times New Roman"/>
          <w:sz w:val="26"/>
          <w:szCs w:val="26"/>
        </w:rPr>
        <w:t xml:space="preserve"> Корни её уходят глубоко в землю и </w:t>
      </w:r>
      <w:r w:rsidR="00B7600D" w:rsidRPr="008336CB">
        <w:rPr>
          <w:rFonts w:ascii="Times New Roman" w:hAnsi="Times New Roman" w:cs="Times New Roman"/>
          <w:sz w:val="26"/>
          <w:szCs w:val="26"/>
        </w:rPr>
        <w:t xml:space="preserve">крепко </w:t>
      </w:r>
      <w:r w:rsidR="00B7600D" w:rsidRPr="00BD3AFF">
        <w:rPr>
          <w:rFonts w:ascii="Times New Roman" w:hAnsi="Times New Roman" w:cs="Times New Roman"/>
          <w:sz w:val="26"/>
          <w:szCs w:val="26"/>
        </w:rPr>
        <w:t>удерживают дерево на любой поверхности. Не случайно научное название дерева в переводе с латинского языка означает «скала».</w:t>
      </w:r>
    </w:p>
    <w:p w:rsidR="00B7600D" w:rsidRPr="00BD3AFF" w:rsidRDefault="008336CB" w:rsidP="008336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B7600D" w:rsidRPr="00BD3AFF">
        <w:rPr>
          <w:rFonts w:ascii="Times New Roman" w:hAnsi="Times New Roman" w:cs="Times New Roman"/>
          <w:sz w:val="26"/>
          <w:szCs w:val="26"/>
        </w:rPr>
        <w:t xml:space="preserve">Но зато к свету сосна очень требовательна. Поэтому в лесу дерево тянется ввысь, поближе к свету, и ветки с хвоей находятся почти на самой макушке. Могучие стволы похожи на стройные колонны, </w:t>
      </w:r>
      <w:proofErr w:type="gramStart"/>
      <w:r w:rsidR="00B7600D" w:rsidRPr="00BD3AFF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B7600D" w:rsidRPr="00BD3AFF">
        <w:rPr>
          <w:rFonts w:ascii="Times New Roman" w:hAnsi="Times New Roman" w:cs="Times New Roman"/>
          <w:sz w:val="26"/>
          <w:szCs w:val="26"/>
        </w:rPr>
        <w:t xml:space="preserve"> кажется, что они шумят своими зелёными кронами где-то под самым небом.</w:t>
      </w:r>
    </w:p>
    <w:p w:rsidR="00B7600D" w:rsidRPr="00BD3AFF" w:rsidRDefault="008336CB" w:rsidP="008336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600D" w:rsidRPr="00BD3AFF">
        <w:rPr>
          <w:rFonts w:ascii="Times New Roman" w:hAnsi="Times New Roman" w:cs="Times New Roman"/>
          <w:sz w:val="26"/>
          <w:szCs w:val="26"/>
        </w:rPr>
        <w:t xml:space="preserve">Сосна – одно из самых долговечных деревьев. Правда, она очень чувствительна к ядовитым газам, которые выбрасывают трубы заводов. </w:t>
      </w:r>
    </w:p>
    <w:p w:rsidR="00B7600D" w:rsidRDefault="008336CB" w:rsidP="008336C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600D" w:rsidRPr="00BD3AFF">
        <w:rPr>
          <w:rFonts w:ascii="Times New Roman" w:hAnsi="Times New Roman" w:cs="Times New Roman"/>
          <w:sz w:val="26"/>
          <w:szCs w:val="26"/>
        </w:rPr>
        <w:t>Очень много пользы приносит сосна. Всё в ней используется человеком: и древесина, и хвоя, и почки, и светлая, прозрачная смола. Сосновые леса очень красивы, богаты ягодами, грибами, лекарственными травами, всякой живностью</w:t>
      </w:r>
    </w:p>
    <w:p w:rsidR="008336CB" w:rsidRDefault="00B7600D" w:rsidP="008336C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B7600D">
        <w:rPr>
          <w:rFonts w:ascii="Times New Roman" w:eastAsia="Calibri" w:hAnsi="Times New Roman" w:cs="Times New Roman"/>
          <w:b/>
          <w:sz w:val="26"/>
          <w:szCs w:val="26"/>
        </w:rPr>
        <w:t>Задание 1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6C637B" w:rsidRDefault="008336CB" w:rsidP="008336CB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 xml:space="preserve">Вырази высоту сосны в дециметрах. Необходимую информацию найди в </w:t>
      </w:r>
      <w:r>
        <w:rPr>
          <w:rFonts w:ascii="Times New Roman" w:hAnsi="Times New Roman" w:cs="Times New Roman"/>
          <w:iCs/>
          <w:sz w:val="26"/>
          <w:szCs w:val="26"/>
        </w:rPr>
        <w:t>тексте.</w:t>
      </w:r>
    </w:p>
    <w:p w:rsidR="008336CB" w:rsidRPr="008336CB" w:rsidRDefault="008336CB" w:rsidP="008336C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_______________________________________________________________________________</w:t>
      </w:r>
    </w:p>
    <w:p w:rsidR="00B7600D" w:rsidRPr="00B7600D" w:rsidRDefault="00B7600D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6C637B" w:rsidRDefault="006C637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600D">
        <w:rPr>
          <w:rFonts w:ascii="Times New Roman" w:hAnsi="Times New Roman" w:cs="Times New Roman"/>
          <w:iCs/>
          <w:sz w:val="26"/>
          <w:szCs w:val="26"/>
        </w:rPr>
        <w:t>2. Высота берёзы – 17 метров. На сколько метров берёза ниже сосны? Необходимую информацию найди в тексте.</w:t>
      </w:r>
    </w:p>
    <w:p w:rsidR="008336CB" w:rsidRDefault="008336C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Style w:val="1"/>
        <w:tblW w:w="0" w:type="auto"/>
        <w:tblInd w:w="466" w:type="dxa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8336CB" w:rsidRPr="008336CB" w:rsidTr="008336CB">
        <w:tc>
          <w:tcPr>
            <w:tcW w:w="265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</w:tr>
    </w:tbl>
    <w:p w:rsidR="008336CB" w:rsidRPr="00B7600D" w:rsidRDefault="008336C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Ответ:____________________________________________________________________</w:t>
      </w:r>
    </w:p>
    <w:p w:rsidR="00B7600D" w:rsidRDefault="00B7600D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7600D" w:rsidRPr="006C637B" w:rsidRDefault="00B7600D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2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8336CB" w:rsidRDefault="006C637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8336CB">
        <w:rPr>
          <w:rFonts w:ascii="Times New Roman" w:hAnsi="Times New Roman" w:cs="Times New Roman"/>
          <w:iCs/>
          <w:sz w:val="26"/>
          <w:szCs w:val="26"/>
        </w:rPr>
        <w:t xml:space="preserve">2. </w:t>
      </w:r>
      <w:r w:rsidRPr="008336CB">
        <w:rPr>
          <w:rFonts w:ascii="Times New Roman" w:hAnsi="Times New Roman" w:cs="Times New Roman"/>
          <w:iCs/>
          <w:sz w:val="26"/>
          <w:szCs w:val="26"/>
          <w:u w:val="single"/>
        </w:rPr>
        <w:t>Найди значение выражения</w:t>
      </w:r>
      <w:r w:rsidR="008336CB">
        <w:rPr>
          <w:rFonts w:ascii="Times New Roman" w:hAnsi="Times New Roman" w:cs="Times New Roman"/>
          <w:iCs/>
          <w:sz w:val="26"/>
          <w:szCs w:val="26"/>
        </w:rPr>
        <w:t>:</w:t>
      </w:r>
      <w:r w:rsidRPr="008336C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BE0A78">
        <w:rPr>
          <w:rFonts w:ascii="Times New Roman" w:hAnsi="Times New Roman" w:cs="Times New Roman"/>
          <w:i/>
          <w:iCs/>
          <w:sz w:val="26"/>
          <w:szCs w:val="26"/>
        </w:rPr>
        <w:t>разность чисел восьми и пяти</w:t>
      </w:r>
      <w:r w:rsidRPr="008336CB">
        <w:rPr>
          <w:rFonts w:ascii="Times New Roman" w:hAnsi="Times New Roman" w:cs="Times New Roman"/>
          <w:i/>
          <w:iCs/>
          <w:sz w:val="26"/>
          <w:szCs w:val="26"/>
        </w:rPr>
        <w:t xml:space="preserve"> увеличить в три раза.</w:t>
      </w:r>
    </w:p>
    <w:p w:rsidR="00664A4F" w:rsidRPr="008336CB" w:rsidRDefault="00664A4F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Style w:val="1"/>
        <w:tblW w:w="0" w:type="auto"/>
        <w:tblInd w:w="466" w:type="dxa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8336CB" w:rsidRPr="008336CB" w:rsidTr="005D4ED4">
        <w:tc>
          <w:tcPr>
            <w:tcW w:w="265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8336CB" w:rsidRPr="008336CB" w:rsidRDefault="008336CB" w:rsidP="008336CB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</w:tr>
    </w:tbl>
    <w:p w:rsidR="00B7600D" w:rsidRDefault="00B7600D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6C637B" w:rsidRPr="00B7600D" w:rsidRDefault="00B7600D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3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>Реши задач</w:t>
      </w:r>
      <w:r w:rsidR="00E879C6">
        <w:rPr>
          <w:rFonts w:ascii="Times New Roman" w:hAnsi="Times New Roman" w:cs="Times New Roman"/>
          <w:iCs/>
          <w:sz w:val="26"/>
          <w:szCs w:val="26"/>
        </w:rPr>
        <w:t>у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>.</w:t>
      </w:r>
    </w:p>
    <w:p w:rsidR="008336CB" w:rsidRPr="00B7600D" w:rsidRDefault="00B7600D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 xml:space="preserve">Высота дуба 20 метров, а </w:t>
      </w:r>
      <w:r w:rsidR="00E879C6">
        <w:rPr>
          <w:rFonts w:ascii="Times New Roman" w:hAnsi="Times New Roman" w:cs="Times New Roman"/>
          <w:iCs/>
          <w:sz w:val="26"/>
          <w:szCs w:val="26"/>
        </w:rPr>
        <w:t xml:space="preserve">сосны в 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879C6">
        <w:rPr>
          <w:rFonts w:ascii="Times New Roman" w:hAnsi="Times New Roman" w:cs="Times New Roman"/>
          <w:iCs/>
          <w:sz w:val="26"/>
          <w:szCs w:val="26"/>
        </w:rPr>
        <w:t>2 раза больше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 xml:space="preserve">. Какова высота </w:t>
      </w:r>
      <w:r w:rsidR="00E879C6">
        <w:rPr>
          <w:rFonts w:ascii="Times New Roman" w:hAnsi="Times New Roman" w:cs="Times New Roman"/>
          <w:iCs/>
          <w:sz w:val="26"/>
          <w:szCs w:val="26"/>
        </w:rPr>
        <w:t>двух деревьев</w:t>
      </w:r>
      <w:r w:rsidR="006C637B" w:rsidRPr="00B7600D">
        <w:rPr>
          <w:rFonts w:ascii="Times New Roman" w:hAnsi="Times New Roman" w:cs="Times New Roman"/>
          <w:iCs/>
          <w:sz w:val="26"/>
          <w:szCs w:val="26"/>
        </w:rPr>
        <w:t>?</w:t>
      </w:r>
    </w:p>
    <w:tbl>
      <w:tblPr>
        <w:tblStyle w:val="1"/>
        <w:tblW w:w="0" w:type="auto"/>
        <w:tblLook w:val="04A0"/>
      </w:tblPr>
      <w:tblGrid>
        <w:gridCol w:w="282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7600D" w:rsidRPr="006C637B" w:rsidTr="00E879C6">
        <w:trPr>
          <w:trHeight w:val="305"/>
        </w:trPr>
        <w:tc>
          <w:tcPr>
            <w:tcW w:w="282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7600D" w:rsidRPr="006C637B" w:rsidRDefault="00B7600D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305"/>
        </w:trPr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305"/>
        </w:trPr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305"/>
        </w:trPr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305"/>
        </w:trPr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879C6" w:rsidRPr="006C637B" w:rsidRDefault="00E879C6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879C6" w:rsidRDefault="00E879C6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B7600D" w:rsidRDefault="008336C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Ответ:___________________________________________________________________</w:t>
      </w:r>
    </w:p>
    <w:p w:rsidR="008336CB" w:rsidRDefault="008336CB" w:rsidP="006C6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8336CB" w:rsidRDefault="008336CB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879C6" w:rsidRDefault="00E879C6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7600D" w:rsidRPr="006C637B" w:rsidRDefault="00E879C6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</w:t>
      </w:r>
      <w:r w:rsidR="00B7600D">
        <w:rPr>
          <w:rFonts w:ascii="Times New Roman" w:eastAsia="Calibri" w:hAnsi="Times New Roman" w:cs="Times New Roman"/>
          <w:b/>
          <w:sz w:val="26"/>
          <w:szCs w:val="26"/>
        </w:rPr>
        <w:t>Задание 4</w:t>
      </w:r>
      <w:r w:rsidR="00B7600D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6C637B" w:rsidRPr="00B7600D" w:rsidRDefault="006C637B" w:rsidP="006C637B">
      <w:pPr>
        <w:spacing w:after="0" w:line="240" w:lineRule="auto"/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  <w:t xml:space="preserve">Реши уравнение: </w:t>
      </w:r>
      <w:r w:rsidR="00E879C6"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  <w:t xml:space="preserve">   </w:t>
      </w:r>
      <w:r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а  </w:t>
      </w:r>
      <w:r w:rsidR="00E879C6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∙</w:t>
      </w:r>
      <w:r w:rsidRPr="008336CB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 xml:space="preserve"> </w:t>
      </w:r>
      <w:r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  </w:t>
      </w:r>
      <w:r w:rsidR="00B7600D"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>7</w:t>
      </w:r>
      <w:r w:rsidR="00B01712"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 = 56</w:t>
      </w:r>
      <w:r w:rsidR="00F4671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                                      </w:t>
      </w:r>
      <w:r w:rsidR="00F4671B" w:rsidRPr="008336CB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х</w:t>
      </w:r>
      <w:r w:rsidR="00F4671B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: 9= 6</w:t>
      </w:r>
    </w:p>
    <w:tbl>
      <w:tblPr>
        <w:tblStyle w:val="1"/>
        <w:tblW w:w="0" w:type="auto"/>
        <w:tblLook w:val="04A0"/>
      </w:tblPr>
      <w:tblGrid>
        <w:gridCol w:w="292"/>
        <w:gridCol w:w="292"/>
        <w:gridCol w:w="292"/>
        <w:gridCol w:w="292"/>
        <w:gridCol w:w="292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E879C6" w:rsidRPr="006C637B" w:rsidTr="00E879C6">
        <w:trPr>
          <w:trHeight w:val="299"/>
        </w:trPr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84"/>
        </w:trPr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6C637B" w:rsidRPr="006C637B" w:rsidRDefault="006C637B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79C6" w:rsidRPr="006C637B" w:rsidTr="00E879C6">
        <w:trPr>
          <w:trHeight w:val="299"/>
        </w:trPr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2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3" w:type="dxa"/>
          </w:tcPr>
          <w:p w:rsidR="00E879C6" w:rsidRPr="006C637B" w:rsidRDefault="00E879C6" w:rsidP="006C637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01712" w:rsidRDefault="00B01712" w:rsidP="00B760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7600D" w:rsidRPr="006C637B" w:rsidRDefault="00B01712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5</w:t>
      </w:r>
      <w:r w:rsidR="00B7600D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C637B">
        <w:rPr>
          <w:rFonts w:ascii="Times New Roman" w:eastAsia="Calibri" w:hAnsi="Times New Roman" w:cs="Times New Roman"/>
          <w:b/>
          <w:sz w:val="26"/>
          <w:szCs w:val="26"/>
        </w:rPr>
        <w:t>Определи неизвестный компонент и установи соответствие между столбиками</w:t>
      </w:r>
    </w:p>
    <w:tbl>
      <w:tblPr>
        <w:tblStyle w:val="1"/>
        <w:tblpPr w:leftFromText="180" w:rightFromText="180" w:vertAnchor="text" w:horzAnchor="page" w:tblpX="6808" w:tblpY="169"/>
        <w:tblW w:w="0" w:type="auto"/>
        <w:tblLook w:val="04A0"/>
      </w:tblPr>
      <w:tblGrid>
        <w:gridCol w:w="534"/>
        <w:gridCol w:w="791"/>
      </w:tblGrid>
      <w:tr w:rsidR="008336CB" w:rsidRPr="008336CB" w:rsidTr="008336CB">
        <w:tc>
          <w:tcPr>
            <w:tcW w:w="534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8336CB" w:rsidRPr="008336CB" w:rsidTr="008336CB">
        <w:tc>
          <w:tcPr>
            <w:tcW w:w="534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8336CB" w:rsidRPr="008336CB" w:rsidTr="008336CB">
        <w:tc>
          <w:tcPr>
            <w:tcW w:w="534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8336CB" w:rsidRPr="008336CB" w:rsidTr="008336CB">
        <w:tc>
          <w:tcPr>
            <w:tcW w:w="534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8336CB" w:rsidRPr="008336CB" w:rsidTr="008336CB">
        <w:tc>
          <w:tcPr>
            <w:tcW w:w="534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8336CB" w:rsidRPr="008336CB" w:rsidTr="008336CB">
        <w:trPr>
          <w:trHeight w:val="70"/>
        </w:trPr>
        <w:tc>
          <w:tcPr>
            <w:tcW w:w="534" w:type="dxa"/>
          </w:tcPr>
          <w:p w:rsidR="008336CB" w:rsidRPr="008336CB" w:rsidRDefault="008336CB" w:rsidP="008336CB">
            <w:pPr>
              <w:pStyle w:val="a3"/>
            </w:pPr>
            <w:r>
              <w:t>6</w:t>
            </w:r>
          </w:p>
        </w:tc>
        <w:tc>
          <w:tcPr>
            <w:tcW w:w="791" w:type="dxa"/>
          </w:tcPr>
          <w:p w:rsidR="008336CB" w:rsidRPr="008336CB" w:rsidRDefault="008336CB" w:rsidP="008336CB">
            <w:pPr>
              <w:pStyle w:val="a3"/>
            </w:pPr>
          </w:p>
        </w:tc>
      </w:tr>
    </w:tbl>
    <w:p w:rsidR="006C637B" w:rsidRPr="006C637B" w:rsidRDefault="008336C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C637B" w:rsidRPr="00B7600D">
        <w:rPr>
          <w:rFonts w:ascii="Times New Roman" w:eastAsia="Calibri" w:hAnsi="Times New Roman" w:cs="Times New Roman"/>
          <w:sz w:val="26"/>
          <w:szCs w:val="26"/>
        </w:rPr>
        <w:t>а) 15</w:t>
      </w:r>
      <w:r w:rsidR="006C637B" w:rsidRPr="006C637B">
        <w:rPr>
          <w:rFonts w:ascii="Times New Roman" w:eastAsia="Calibri" w:hAnsi="Times New Roman" w:cs="Times New Roman"/>
          <w:sz w:val="26"/>
          <w:szCs w:val="26"/>
        </w:rPr>
        <w:t xml:space="preserve">+ </w:t>
      </w:r>
      <w:r w:rsidR="006C637B"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х  = 63</w:t>
      </w:r>
      <w:r w:rsidR="006C637B"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</w:t>
      </w:r>
      <w:r w:rsidR="006C637B"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1) вычитаемое                          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б) </w:t>
      </w:r>
      <w:proofErr w:type="spellStart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х</w:t>
      </w:r>
      <w:proofErr w:type="spellEnd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</w:t>
      </w:r>
      <w:proofErr w:type="spellStart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х</w:t>
      </w:r>
      <w:proofErr w:type="spellEnd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7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= 28         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2) множитель                            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в) 81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- х = 17         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3) делимое                                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г) х</w:t>
      </w:r>
      <w:proofErr w:type="gramStart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:</w:t>
      </w:r>
      <w:proofErr w:type="gramEnd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6 = 6             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4) слагаемое                            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д) х – 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1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8 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= 2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5          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5) у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меньшаемое                     </w:t>
      </w:r>
    </w:p>
    <w:p w:rsidR="006C637B" w:rsidRPr="006C637B" w:rsidRDefault="006C637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е) 35</w:t>
      </w:r>
      <w:proofErr w:type="gramStart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:</w:t>
      </w:r>
      <w:proofErr w:type="gramEnd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х = 7              </w:t>
      </w:r>
      <w:r w:rsidR="008336C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6) делитель                           </w:t>
      </w:r>
    </w:p>
    <w:p w:rsidR="00B01712" w:rsidRDefault="00B01712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7600D" w:rsidRPr="006C637B" w:rsidRDefault="00B01712" w:rsidP="00B76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6</w:t>
      </w:r>
      <w:r w:rsidR="00B7600D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8336CB" w:rsidRPr="006C637B" w:rsidRDefault="008336CB" w:rsidP="006C637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336CB">
        <w:rPr>
          <w:rFonts w:ascii="Times New Roman" w:eastAsia="Calibri" w:hAnsi="Times New Roman" w:cs="Times New Roman"/>
          <w:sz w:val="26"/>
          <w:szCs w:val="26"/>
        </w:rPr>
        <w:t>Найди периметр</w:t>
      </w:r>
      <w:r w:rsidR="006C637B" w:rsidRPr="00B7600D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6C637B" w:rsidRPr="00B01712">
        <w:rPr>
          <w:rFonts w:ascii="Times New Roman" w:eastAsia="Calibri" w:hAnsi="Times New Roman" w:cs="Times New Roman"/>
          <w:sz w:val="26"/>
          <w:szCs w:val="26"/>
        </w:rPr>
        <w:t>прямоугольник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="006C637B" w:rsidRPr="00B01712">
        <w:rPr>
          <w:rFonts w:ascii="Times New Roman" w:eastAsia="Calibri" w:hAnsi="Times New Roman" w:cs="Times New Roman"/>
          <w:sz w:val="26"/>
          <w:szCs w:val="26"/>
        </w:rPr>
        <w:t xml:space="preserve"> со сторонами 4 см и 6 см. </w:t>
      </w:r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1712" w:rsidRPr="006C637B" w:rsidTr="00B01712"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01712" w:rsidRPr="006C637B" w:rsidTr="00B01712"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B01712" w:rsidRPr="006C637B" w:rsidRDefault="00B01712" w:rsidP="00B0171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8336CB" w:rsidRDefault="008336CB" w:rsidP="008336CB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</w:p>
    <w:p w:rsidR="008336CB" w:rsidRPr="008336CB" w:rsidRDefault="008336CB" w:rsidP="008336CB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8336CB">
        <w:rPr>
          <w:rFonts w:ascii="Times New Roman" w:eastAsia="Calibri" w:hAnsi="Times New Roman" w:cs="Times New Roman"/>
          <w:iCs/>
          <w:sz w:val="26"/>
          <w:szCs w:val="26"/>
        </w:rPr>
        <w:t>Ответ:__________________________________________________________________</w:t>
      </w:r>
    </w:p>
    <w:p w:rsidR="00B01712" w:rsidRDefault="00B01712" w:rsidP="00D65A0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26D2" w:rsidRPr="00BD26D2" w:rsidRDefault="00D65A06" w:rsidP="00BD26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7.</w:t>
      </w:r>
      <w:r w:rsidR="00BD26D2"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="00BD26D2" w:rsidRPr="00BD26D2">
        <w:rPr>
          <w:rFonts w:ascii="Times New Roman" w:eastAsia="Calibri" w:hAnsi="Times New Roman" w:cs="Times New Roman"/>
          <w:b/>
          <w:sz w:val="26"/>
          <w:szCs w:val="26"/>
        </w:rPr>
        <w:t>Подчеркните «лишнюю» величину.</w:t>
      </w:r>
    </w:p>
    <w:p w:rsidR="00BD26D2" w:rsidRPr="00BD26D2" w:rsidRDefault="00BD26D2" w:rsidP="00BD26D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26D2">
        <w:rPr>
          <w:rFonts w:ascii="Times New Roman" w:eastAsia="Calibri" w:hAnsi="Times New Roman" w:cs="Times New Roman"/>
          <w:sz w:val="26"/>
          <w:szCs w:val="26"/>
        </w:rPr>
        <w:t>3 года,  7 мин.,  1 век, 12 сек.,  13 мм, 7 недель</w:t>
      </w:r>
    </w:p>
    <w:p w:rsidR="00BD26D2" w:rsidRDefault="00BD26D2" w:rsidP="00B017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C637B" w:rsidRPr="00664A4F" w:rsidRDefault="00B01712" w:rsidP="00664A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01712">
        <w:rPr>
          <w:rFonts w:ascii="Times New Roman" w:eastAsia="Calibri" w:hAnsi="Times New Roman" w:cs="Times New Roman"/>
          <w:b/>
          <w:sz w:val="26"/>
          <w:szCs w:val="26"/>
        </w:rPr>
        <w:t>Задание 8</w:t>
      </w:r>
      <w:r w:rsidR="00B7600D" w:rsidRPr="00B01712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6C637B" w:rsidRPr="00B7600D" w:rsidRDefault="006C637B" w:rsidP="006C637B">
      <w:pPr>
        <w:pStyle w:val="a3"/>
        <w:rPr>
          <w:rFonts w:ascii="Times New Roman" w:hAnsi="Times New Roman" w:cs="Times New Roman"/>
          <w:sz w:val="26"/>
          <w:szCs w:val="26"/>
        </w:rPr>
      </w:pPr>
      <w:r w:rsidRPr="00B7600D">
        <w:rPr>
          <w:rFonts w:ascii="Times New Roman" w:hAnsi="Times New Roman" w:cs="Times New Roman"/>
          <w:sz w:val="26"/>
          <w:szCs w:val="26"/>
        </w:rPr>
        <w:t>56 + (16 + 14</w:t>
      </w:r>
      <w:proofErr w:type="gramStart"/>
      <w:r w:rsidRPr="00B7600D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B7600D">
        <w:rPr>
          <w:rFonts w:ascii="Times New Roman" w:hAnsi="Times New Roman" w:cs="Times New Roman"/>
          <w:sz w:val="26"/>
          <w:szCs w:val="26"/>
        </w:rPr>
        <w:t xml:space="preserve"> : 5 =</w:t>
      </w:r>
      <w:r w:rsidR="00B01712">
        <w:rPr>
          <w:rFonts w:ascii="Times New Roman" w:hAnsi="Times New Roman" w:cs="Times New Roman"/>
          <w:sz w:val="26"/>
          <w:szCs w:val="26"/>
        </w:rPr>
        <w:t xml:space="preserve">   _____                               </w:t>
      </w:r>
      <w:r w:rsidRPr="00B7600D">
        <w:rPr>
          <w:rFonts w:ascii="Times New Roman" w:hAnsi="Times New Roman" w:cs="Times New Roman"/>
          <w:sz w:val="26"/>
          <w:szCs w:val="26"/>
        </w:rPr>
        <w:t>39 + 49 : (52 – 45) =</w:t>
      </w:r>
      <w:r w:rsidR="00B01712">
        <w:rPr>
          <w:rFonts w:ascii="Times New Roman" w:hAnsi="Times New Roman" w:cs="Times New Roman"/>
          <w:sz w:val="26"/>
          <w:szCs w:val="26"/>
        </w:rPr>
        <w:t>_______</w:t>
      </w:r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64A4F" w:rsidRPr="00664A4F" w:rsidTr="00664A4F"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64A4F" w:rsidRPr="00664A4F" w:rsidTr="00664A4F"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664A4F" w:rsidRPr="00664A4F" w:rsidRDefault="00664A4F" w:rsidP="00664A4F">
            <w:pPr>
              <w:pStyle w:val="a3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64A4F" w:rsidRPr="006C637B" w:rsidTr="00664A4F"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64A4F" w:rsidRPr="006C637B" w:rsidTr="00664A4F"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64A4F" w:rsidRPr="006C637B" w:rsidTr="00664A4F"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64A4F" w:rsidRPr="006C637B" w:rsidTr="00664A4F"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664A4F" w:rsidRPr="006C637B" w:rsidRDefault="00664A4F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664A4F" w:rsidRDefault="00664A4F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64A4F" w:rsidRDefault="00664A4F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671B" w:rsidRDefault="00F4671B" w:rsidP="006C63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879C6" w:rsidRDefault="00E879C6" w:rsidP="00B017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79C6" w:rsidRDefault="00E879C6" w:rsidP="00B017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79C6" w:rsidRDefault="00E879C6" w:rsidP="00B017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1712" w:rsidRPr="00B01712" w:rsidRDefault="00E879C6" w:rsidP="00B017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Окружающий мир</w:t>
      </w:r>
    </w:p>
    <w:p w:rsidR="003723B2" w:rsidRDefault="003723B2" w:rsidP="00477B60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D26D2" w:rsidRPr="00BD26D2" w:rsidRDefault="00BD26D2" w:rsidP="00BD26D2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Задание 1</w:t>
      </w:r>
      <w:r w:rsidRPr="00BD26D2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</w:p>
    <w:p w:rsidR="003723B2" w:rsidRPr="003723B2" w:rsidRDefault="003723B2" w:rsidP="003723B2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3723B2">
        <w:rPr>
          <w:rFonts w:ascii="Times New Roman" w:hAnsi="Times New Roman" w:cs="Times New Roman"/>
          <w:sz w:val="26"/>
          <w:szCs w:val="26"/>
          <w:lang w:eastAsia="ru-RU"/>
        </w:rPr>
        <w:t>Определи,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какой группе относится сосна</w:t>
      </w:r>
      <w:r w:rsidRPr="003723B2">
        <w:rPr>
          <w:rFonts w:ascii="Times New Roman" w:hAnsi="Times New Roman" w:cs="Times New Roman"/>
          <w:sz w:val="26"/>
          <w:szCs w:val="26"/>
          <w:lang w:eastAsia="ru-RU"/>
        </w:rPr>
        <w:t>, заполни таблицу до конца, добавив свои примеры.</w:t>
      </w:r>
    </w:p>
    <w:tbl>
      <w:tblPr>
        <w:tblStyle w:val="a4"/>
        <w:tblW w:w="0" w:type="auto"/>
        <w:tblLook w:val="04A0"/>
      </w:tblPr>
      <w:tblGrid>
        <w:gridCol w:w="3794"/>
        <w:gridCol w:w="3402"/>
        <w:gridCol w:w="3118"/>
      </w:tblGrid>
      <w:tr w:rsidR="00BD26D2" w:rsidRPr="003723B2" w:rsidTr="00BD26D2">
        <w:tc>
          <w:tcPr>
            <w:tcW w:w="3794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3402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Цветковые</w:t>
            </w:r>
          </w:p>
        </w:tc>
        <w:tc>
          <w:tcPr>
            <w:tcW w:w="3118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Лиственные</w:t>
            </w:r>
          </w:p>
        </w:tc>
      </w:tr>
      <w:tr w:rsidR="00BD26D2" w:rsidRPr="003723B2" w:rsidTr="00BD26D2">
        <w:tc>
          <w:tcPr>
            <w:tcW w:w="3794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26D2" w:rsidRPr="003723B2" w:rsidTr="00BD26D2">
        <w:tc>
          <w:tcPr>
            <w:tcW w:w="3794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BD26D2" w:rsidRPr="003723B2" w:rsidRDefault="00BD26D2" w:rsidP="003723B2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7B60" w:rsidRPr="00B7600D" w:rsidRDefault="00F16EF4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2</w:t>
      </w:r>
      <w:r w:rsidR="00477B60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B01712" w:rsidRPr="00CF3257" w:rsidRDefault="00B01712" w:rsidP="00477B60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F3257">
        <w:rPr>
          <w:rFonts w:ascii="Times New Roman" w:hAnsi="Times New Roman" w:cs="Times New Roman"/>
          <w:b/>
          <w:sz w:val="26"/>
          <w:szCs w:val="26"/>
          <w:lang w:eastAsia="ru-RU"/>
        </w:rPr>
        <w:t>Перечитай текст, выпиши из текста 3 предмета живой природы.</w:t>
      </w:r>
    </w:p>
    <w:p w:rsidR="00B01712" w:rsidRPr="00477B60" w:rsidRDefault="00B01712" w:rsidP="00477B60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477B60">
        <w:rPr>
          <w:rFonts w:ascii="Times New Roman" w:hAnsi="Times New Roman" w:cs="Times New Roman"/>
          <w:sz w:val="26"/>
          <w:szCs w:val="26"/>
          <w:lang w:eastAsia="ru-RU"/>
        </w:rPr>
        <w:t>Ответ___________________________________________________________</w:t>
      </w:r>
      <w:r w:rsidR="00CF3257">
        <w:rPr>
          <w:rFonts w:ascii="Times New Roman" w:hAnsi="Times New Roman" w:cs="Times New Roman"/>
          <w:sz w:val="26"/>
          <w:szCs w:val="26"/>
          <w:lang w:eastAsia="ru-RU"/>
        </w:rPr>
        <w:t>____________</w:t>
      </w:r>
    </w:p>
    <w:p w:rsid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77B60" w:rsidRPr="00B7600D" w:rsidRDefault="00F16EF4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E879C6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477B60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D428AA" w:rsidRPr="00477B60" w:rsidRDefault="00D428AA" w:rsidP="00477B6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477B60">
        <w:rPr>
          <w:rFonts w:ascii="Times New Roman" w:hAnsi="Times New Roman" w:cs="Times New Roman"/>
          <w:sz w:val="26"/>
          <w:szCs w:val="26"/>
        </w:rPr>
        <w:t>Установи соответствие между  группой слов и общими названиями.</w:t>
      </w:r>
      <w:r w:rsidRPr="00477B6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77B60">
        <w:rPr>
          <w:rFonts w:ascii="Times New Roman" w:hAnsi="Times New Roman" w:cs="Times New Roman"/>
          <w:sz w:val="26"/>
          <w:szCs w:val="26"/>
        </w:rPr>
        <w:t>К каждому элементу,     данному в первом столбце, подбери элемент из второго столбца.</w:t>
      </w:r>
      <w:r w:rsidR="00477B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7B60">
        <w:rPr>
          <w:rFonts w:ascii="Times New Roman" w:hAnsi="Times New Roman" w:cs="Times New Roman"/>
          <w:sz w:val="26"/>
          <w:szCs w:val="26"/>
        </w:rPr>
        <w:t>Запиши ответ в таблице.</w:t>
      </w:r>
    </w:p>
    <w:p w:rsidR="00D428AA" w:rsidRPr="00477B60" w:rsidRDefault="00D428AA" w:rsidP="00477B60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W w:w="7560" w:type="dxa"/>
        <w:tblInd w:w="468" w:type="dxa"/>
        <w:tblLook w:val="01E0"/>
      </w:tblPr>
      <w:tblGrid>
        <w:gridCol w:w="4320"/>
        <w:gridCol w:w="3240"/>
      </w:tblGrid>
      <w:tr w:rsidR="00D428AA" w:rsidRPr="00477B60" w:rsidTr="00D428AA">
        <w:tc>
          <w:tcPr>
            <w:tcW w:w="432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</w:rPr>
              <w:t>Группа слов</w:t>
            </w:r>
          </w:p>
        </w:tc>
        <w:tc>
          <w:tcPr>
            <w:tcW w:w="324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Общие названия </w:t>
            </w:r>
          </w:p>
        </w:tc>
      </w:tr>
      <w:tr w:rsidR="00D428AA" w:rsidRPr="00477B60" w:rsidTr="00D428AA">
        <w:tc>
          <w:tcPr>
            <w:tcW w:w="4320" w:type="dxa"/>
          </w:tcPr>
          <w:p w:rsidR="00D428AA" w:rsidRPr="00477B60" w:rsidRDefault="00D428AA" w:rsidP="00E879C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E879C6">
              <w:rPr>
                <w:rFonts w:ascii="Times New Roman" w:hAnsi="Times New Roman" w:cs="Times New Roman"/>
                <w:sz w:val="26"/>
                <w:szCs w:val="26"/>
              </w:rPr>
              <w:t>гроза, северное сияние, дождь</w:t>
            </w:r>
          </w:p>
        </w:tc>
        <w:tc>
          <w:tcPr>
            <w:tcW w:w="324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а) явления природы</w:t>
            </w:r>
          </w:p>
        </w:tc>
      </w:tr>
      <w:tr w:rsidR="00D428AA" w:rsidRPr="00477B60" w:rsidTr="00D428AA">
        <w:tc>
          <w:tcPr>
            <w:tcW w:w="432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2) камыш, кувшинки, ряска, мох</w:t>
            </w:r>
          </w:p>
        </w:tc>
        <w:tc>
          <w:tcPr>
            <w:tcW w:w="324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б) полезные ископаемые</w:t>
            </w:r>
          </w:p>
        </w:tc>
      </w:tr>
      <w:tr w:rsidR="00D428AA" w:rsidRPr="00477B60" w:rsidTr="00D428AA">
        <w:tc>
          <w:tcPr>
            <w:tcW w:w="4320" w:type="dxa"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3) лягушка, бобр, рак, пиявка</w:t>
            </w:r>
          </w:p>
        </w:tc>
        <w:tc>
          <w:tcPr>
            <w:tcW w:w="3240" w:type="dxa"/>
          </w:tcPr>
          <w:p w:rsidR="00D428AA" w:rsidRPr="00477B60" w:rsidRDefault="00D428AA" w:rsidP="00C91E9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в) </w:t>
            </w:r>
            <w:r w:rsidR="00C91E97" w:rsidRPr="00477B60">
              <w:rPr>
                <w:rFonts w:ascii="Times New Roman" w:hAnsi="Times New Roman" w:cs="Times New Roman"/>
                <w:sz w:val="26"/>
                <w:szCs w:val="26"/>
              </w:rPr>
              <w:t>растительность водоёма</w:t>
            </w:r>
          </w:p>
        </w:tc>
      </w:tr>
      <w:tr w:rsidR="00D428AA" w:rsidRPr="00477B60" w:rsidTr="00D428AA">
        <w:tc>
          <w:tcPr>
            <w:tcW w:w="4320" w:type="dxa"/>
            <w:vMerge w:val="restart"/>
          </w:tcPr>
          <w:tbl>
            <w:tblPr>
              <w:tblpPr w:leftFromText="180" w:rightFromText="180" w:vertAnchor="text" w:horzAnchor="margin" w:tblpXSpec="center" w:tblpY="6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1"/>
              <w:gridCol w:w="1260"/>
            </w:tblGrid>
            <w:tr w:rsidR="00C91E97" w:rsidRPr="00477B60" w:rsidTr="00C91E97">
              <w:tc>
                <w:tcPr>
                  <w:tcW w:w="1671" w:type="dxa"/>
                  <w:gridSpan w:val="2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Ответ:</w:t>
                  </w:r>
                </w:p>
              </w:tc>
            </w:tr>
            <w:tr w:rsidR="00C91E97" w:rsidRPr="00477B60" w:rsidTr="00C91E97">
              <w:tc>
                <w:tcPr>
                  <w:tcW w:w="411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260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91E97" w:rsidRPr="00477B60" w:rsidTr="00C91E97">
              <w:tc>
                <w:tcPr>
                  <w:tcW w:w="411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260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91E97" w:rsidRPr="00477B60" w:rsidTr="00C91E97">
              <w:tc>
                <w:tcPr>
                  <w:tcW w:w="411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260" w:type="dxa"/>
                </w:tcPr>
                <w:p w:rsidR="00C91E97" w:rsidRPr="00E85141" w:rsidRDefault="00C91E97" w:rsidP="00C91E9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428AA" w:rsidRPr="00477B60" w:rsidRDefault="00D428AA" w:rsidP="00C91E9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:rsidR="00D428AA" w:rsidRPr="00477B60" w:rsidRDefault="00D428AA" w:rsidP="00C91E9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г) </w:t>
            </w:r>
            <w:r w:rsidR="00C91E97" w:rsidRPr="00477B60">
              <w:rPr>
                <w:rFonts w:ascii="Times New Roman" w:hAnsi="Times New Roman" w:cs="Times New Roman"/>
                <w:sz w:val="26"/>
                <w:szCs w:val="26"/>
              </w:rPr>
              <w:t>животные водоёма</w:t>
            </w:r>
          </w:p>
        </w:tc>
      </w:tr>
      <w:tr w:rsidR="00D428AA" w:rsidRPr="00477B60" w:rsidTr="00D428AA">
        <w:tc>
          <w:tcPr>
            <w:tcW w:w="4320" w:type="dxa"/>
            <w:vMerge/>
          </w:tcPr>
          <w:p w:rsidR="00D428AA" w:rsidRPr="00477B60" w:rsidRDefault="00D428AA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:rsidR="00D428AA" w:rsidRPr="00477B60" w:rsidRDefault="00D428AA" w:rsidP="00C91E9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B255E" w:rsidRPr="007B255E" w:rsidRDefault="00F16EF4" w:rsidP="007B255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</w:t>
      </w:r>
      <w:r w:rsidR="00E879C6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7B255E" w:rsidRPr="007B255E">
        <w:rPr>
          <w:rFonts w:ascii="Times New Roman" w:hAnsi="Times New Roman" w:cs="Times New Roman"/>
          <w:b/>
          <w:sz w:val="26"/>
          <w:szCs w:val="26"/>
        </w:rPr>
        <w:t>.</w:t>
      </w:r>
    </w:p>
    <w:p w:rsidR="007B255E" w:rsidRPr="007B255E" w:rsidRDefault="007B255E" w:rsidP="007B255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7B255E">
        <w:rPr>
          <w:rFonts w:ascii="Times New Roman" w:hAnsi="Times New Roman" w:cs="Times New Roman"/>
          <w:b/>
          <w:sz w:val="26"/>
          <w:szCs w:val="26"/>
        </w:rPr>
        <w:t>Подчеркните только названия материков.</w:t>
      </w:r>
    </w:p>
    <w:p w:rsidR="00573874" w:rsidRDefault="007B255E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7B255E">
        <w:rPr>
          <w:rFonts w:ascii="Times New Roman" w:hAnsi="Times New Roman" w:cs="Times New Roman"/>
          <w:sz w:val="26"/>
          <w:szCs w:val="26"/>
        </w:rPr>
        <w:t>Евразия,  Африка,  Европа,  Австралия,  Азия,  Северная Америка, Антарктида,  Арктика,  Южная Америка</w:t>
      </w:r>
      <w:proofErr w:type="gramEnd"/>
    </w:p>
    <w:p w:rsidR="00F16EF4" w:rsidRDefault="00F16EF4" w:rsidP="007B255E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B255E" w:rsidRPr="007B255E" w:rsidRDefault="007B255E" w:rsidP="007B255E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5E">
        <w:rPr>
          <w:rFonts w:ascii="Times New Roman" w:hAnsi="Times New Roman" w:cs="Times New Roman"/>
          <w:b/>
          <w:sz w:val="26"/>
          <w:szCs w:val="26"/>
        </w:rPr>
        <w:t>2.</w:t>
      </w:r>
      <w:r w:rsidRPr="00F16EF4">
        <w:rPr>
          <w:rFonts w:ascii="Times New Roman" w:hAnsi="Times New Roman" w:cs="Times New Roman"/>
          <w:sz w:val="26"/>
          <w:szCs w:val="26"/>
        </w:rPr>
        <w:t>На каком материке находится Россия?</w:t>
      </w:r>
      <w:r w:rsidRPr="007B255E">
        <w:rPr>
          <w:rFonts w:ascii="Times New Roman" w:hAnsi="Times New Roman" w:cs="Times New Roman"/>
          <w:sz w:val="26"/>
          <w:szCs w:val="26"/>
        </w:rPr>
        <w:t xml:space="preserve"> 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F4671B" w:rsidRPr="00477B60" w:rsidRDefault="00F4671B" w:rsidP="00477B6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77B60" w:rsidRPr="00B7600D" w:rsidRDefault="00F16EF4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E879C6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477B60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477B60" w:rsidRPr="00F4671B" w:rsidRDefault="00477B60" w:rsidP="00477B60">
      <w:pPr>
        <w:pStyle w:val="a3"/>
        <w:rPr>
          <w:rFonts w:ascii="Times New Roman" w:hAnsi="Times New Roman" w:cs="Times New Roman"/>
          <w:spacing w:val="-10"/>
          <w:sz w:val="26"/>
          <w:szCs w:val="26"/>
          <w:lang w:eastAsia="ru-RU"/>
        </w:rPr>
      </w:pPr>
      <w:r w:rsidRPr="00F4671B">
        <w:rPr>
          <w:rFonts w:ascii="Times New Roman" w:hAnsi="Times New Roman" w:cs="Times New Roman"/>
          <w:spacing w:val="-10"/>
          <w:sz w:val="26"/>
          <w:szCs w:val="26"/>
          <w:lang w:eastAsia="ru-RU"/>
        </w:rPr>
        <w:t>Установи соответствие. К каждому элементу, данному в первом столбце, подбери элемент из второго столбца. Запиши ответ в таблице.</w:t>
      </w:r>
    </w:p>
    <w:p w:rsidR="00477B60" w:rsidRDefault="00477B60" w:rsidP="00477B60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Spec="right" w:tblpY="199"/>
        <w:tblW w:w="1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890"/>
      </w:tblGrid>
      <w:tr w:rsidR="00F4671B" w:rsidRPr="00477B60" w:rsidTr="00F4671B">
        <w:trPr>
          <w:trHeight w:val="72"/>
        </w:trPr>
        <w:tc>
          <w:tcPr>
            <w:tcW w:w="1554" w:type="dxa"/>
            <w:gridSpan w:val="2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Ответ:</w:t>
            </w:r>
          </w:p>
        </w:tc>
      </w:tr>
      <w:tr w:rsidR="00F4671B" w:rsidRPr="00477B60" w:rsidTr="00F4671B">
        <w:trPr>
          <w:trHeight w:val="248"/>
        </w:trPr>
        <w:tc>
          <w:tcPr>
            <w:tcW w:w="664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90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671B" w:rsidRPr="00477B60" w:rsidTr="00F4671B">
        <w:trPr>
          <w:trHeight w:val="264"/>
        </w:trPr>
        <w:tc>
          <w:tcPr>
            <w:tcW w:w="664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671B" w:rsidRPr="00477B60" w:rsidTr="00F4671B">
        <w:trPr>
          <w:trHeight w:val="248"/>
        </w:trPr>
        <w:tc>
          <w:tcPr>
            <w:tcW w:w="664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0" w:type="dxa"/>
            <w:shd w:val="clear" w:color="auto" w:fill="auto"/>
          </w:tcPr>
          <w:p w:rsidR="00F4671B" w:rsidRPr="00E85141" w:rsidRDefault="00F4671B" w:rsidP="00F4671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8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165"/>
      </w:tblGrid>
      <w:tr w:rsidR="00477B60" w:rsidRPr="00477B60" w:rsidTr="007B255E">
        <w:trPr>
          <w:trHeight w:val="66"/>
        </w:trPr>
        <w:tc>
          <w:tcPr>
            <w:tcW w:w="3075" w:type="dxa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Название</w:t>
            </w:r>
          </w:p>
        </w:tc>
        <w:tc>
          <w:tcPr>
            <w:tcW w:w="5165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Определение</w:t>
            </w:r>
          </w:p>
        </w:tc>
      </w:tr>
      <w:tr w:rsidR="00477B60" w:rsidRPr="00477B60" w:rsidTr="007B255E">
        <w:trPr>
          <w:trHeight w:val="268"/>
        </w:trPr>
        <w:tc>
          <w:tcPr>
            <w:tcW w:w="3075" w:type="dxa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9 мая 1945 года</w:t>
            </w:r>
          </w:p>
        </w:tc>
        <w:tc>
          <w:tcPr>
            <w:tcW w:w="5165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а) Начало Великой отечественной войны.</w:t>
            </w:r>
          </w:p>
        </w:tc>
      </w:tr>
      <w:tr w:rsidR="00477B60" w:rsidRPr="00477B60" w:rsidTr="007B255E">
        <w:trPr>
          <w:trHeight w:val="282"/>
        </w:trPr>
        <w:tc>
          <w:tcPr>
            <w:tcW w:w="3075" w:type="dxa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12 апреля 1961 года</w:t>
            </w: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165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Первый полет человека в космос. </w:t>
            </w:r>
          </w:p>
        </w:tc>
      </w:tr>
      <w:tr w:rsidR="00477B60" w:rsidRPr="00477B60" w:rsidTr="007B255E">
        <w:trPr>
          <w:trHeight w:val="265"/>
        </w:trPr>
        <w:tc>
          <w:tcPr>
            <w:tcW w:w="3075" w:type="dxa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3) 22 июня 1941 года</w:t>
            </w:r>
          </w:p>
        </w:tc>
        <w:tc>
          <w:tcPr>
            <w:tcW w:w="5165" w:type="dxa"/>
            <w:shd w:val="clear" w:color="auto" w:fill="auto"/>
          </w:tcPr>
          <w:p w:rsidR="004C5F54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г) День Победы.</w:t>
            </w:r>
          </w:p>
        </w:tc>
      </w:tr>
    </w:tbl>
    <w:p w:rsidR="00CE64E7" w:rsidRDefault="00CE64E7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77B60" w:rsidRPr="00B7600D" w:rsidRDefault="00F16EF4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E879C6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477B60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477B60" w:rsidRPr="00573874" w:rsidRDefault="00477B60" w:rsidP="00477B60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73874">
        <w:rPr>
          <w:rFonts w:ascii="Times New Roman" w:hAnsi="Times New Roman" w:cs="Times New Roman"/>
          <w:b/>
          <w:sz w:val="26"/>
          <w:szCs w:val="26"/>
          <w:lang w:eastAsia="ru-RU"/>
        </w:rPr>
        <w:t>Рассмотри рисунки. В каком ряду указана правильная посадка ученика? Обведи нужную цифру.</w:t>
      </w:r>
    </w:p>
    <w:p w:rsidR="00477B60" w:rsidRP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477B60" w:rsidRPr="00477B60" w:rsidTr="00477B60">
        <w:tc>
          <w:tcPr>
            <w:tcW w:w="3096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447800" cy="1228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6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524000" cy="11715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6" w:type="dxa"/>
            <w:shd w:val="clear" w:color="auto" w:fill="auto"/>
          </w:tcPr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533525" cy="11715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B60" w:rsidRPr="00477B60" w:rsidRDefault="00477B60" w:rsidP="00477B6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7B60" w:rsidRP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477B60">
        <w:rPr>
          <w:rFonts w:ascii="Times New Roman" w:hAnsi="Times New Roman" w:cs="Times New Roman"/>
          <w:sz w:val="26"/>
          <w:szCs w:val="26"/>
          <w:lang w:eastAsia="ru-RU"/>
        </w:rPr>
        <w:t>1) на рисунке</w:t>
      </w:r>
      <w:proofErr w:type="gramStart"/>
      <w:r w:rsidRPr="00477B60">
        <w:rPr>
          <w:rFonts w:ascii="Times New Roman" w:hAnsi="Times New Roman" w:cs="Times New Roman"/>
          <w:sz w:val="26"/>
          <w:szCs w:val="26"/>
          <w:lang w:eastAsia="ru-RU"/>
        </w:rPr>
        <w:t xml:space="preserve"> А</w:t>
      </w:r>
      <w:proofErr w:type="gramEnd"/>
      <w:r w:rsidR="00573874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>2) на рисунке Б</w:t>
      </w:r>
      <w:r w:rsidR="00573874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 xml:space="preserve">3) на рисунке В </w:t>
      </w:r>
      <w:r w:rsidR="00573874"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>4) на всех рисунках</w:t>
      </w:r>
    </w:p>
    <w:p w:rsid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77B60" w:rsidRPr="00B7600D" w:rsidRDefault="00F16EF4" w:rsidP="00477B6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E879C6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477B60"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477B60" w:rsidRP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r w:rsidRPr="00477B60">
        <w:rPr>
          <w:rFonts w:ascii="Times New Roman" w:hAnsi="Times New Roman" w:cs="Times New Roman"/>
          <w:sz w:val="26"/>
          <w:szCs w:val="26"/>
        </w:rPr>
        <w:t xml:space="preserve">Укажите </w:t>
      </w:r>
      <w:r w:rsidRPr="00477B60">
        <w:rPr>
          <w:rFonts w:ascii="Times New Roman" w:hAnsi="Times New Roman" w:cs="Times New Roman"/>
          <w:b/>
          <w:sz w:val="26"/>
          <w:szCs w:val="26"/>
        </w:rPr>
        <w:t>государственные символы</w:t>
      </w:r>
      <w:r w:rsidRPr="00477B60">
        <w:rPr>
          <w:rFonts w:ascii="Times New Roman" w:hAnsi="Times New Roman" w:cs="Times New Roman"/>
          <w:sz w:val="26"/>
          <w:szCs w:val="26"/>
        </w:rPr>
        <w:t>. Обведите нужную цифру.</w:t>
      </w:r>
    </w:p>
    <w:p w:rsidR="00477B60" w:rsidRPr="00477B60" w:rsidRDefault="00E85141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879C6">
        <w:rPr>
          <w:rFonts w:ascii="Times New Roman" w:hAnsi="Times New Roman" w:cs="Times New Roman"/>
          <w:sz w:val="26"/>
          <w:szCs w:val="26"/>
        </w:rPr>
        <w:t>К</w:t>
      </w:r>
      <w:r w:rsidR="00477B60" w:rsidRPr="00477B60">
        <w:rPr>
          <w:rFonts w:ascii="Times New Roman" w:hAnsi="Times New Roman" w:cs="Times New Roman"/>
          <w:sz w:val="26"/>
          <w:szCs w:val="26"/>
        </w:rPr>
        <w:t>онституция, гимн, флаг</w:t>
      </w:r>
    </w:p>
    <w:p w:rsidR="00477B60" w:rsidRPr="00477B60" w:rsidRDefault="00E85141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E879C6">
        <w:rPr>
          <w:rFonts w:ascii="Times New Roman" w:hAnsi="Times New Roman" w:cs="Times New Roman"/>
          <w:sz w:val="26"/>
          <w:szCs w:val="26"/>
        </w:rPr>
        <w:t>Г</w:t>
      </w:r>
      <w:r w:rsidR="00477B60" w:rsidRPr="00477B60">
        <w:rPr>
          <w:rFonts w:ascii="Times New Roman" w:hAnsi="Times New Roman" w:cs="Times New Roman"/>
          <w:sz w:val="26"/>
          <w:szCs w:val="26"/>
        </w:rPr>
        <w:t>имн, флаг, герб</w:t>
      </w:r>
    </w:p>
    <w:p w:rsidR="00477B60" w:rsidRPr="00477B60" w:rsidRDefault="00E85141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879C6">
        <w:rPr>
          <w:rFonts w:ascii="Times New Roman" w:hAnsi="Times New Roman" w:cs="Times New Roman"/>
          <w:sz w:val="26"/>
          <w:szCs w:val="26"/>
        </w:rPr>
        <w:t>Ф</w:t>
      </w:r>
      <w:r w:rsidR="00477B60" w:rsidRPr="00477B60">
        <w:rPr>
          <w:rFonts w:ascii="Times New Roman" w:hAnsi="Times New Roman" w:cs="Times New Roman"/>
          <w:sz w:val="26"/>
          <w:szCs w:val="26"/>
        </w:rPr>
        <w:t>лаг, герб, правительство</w:t>
      </w:r>
    </w:p>
    <w:p w:rsidR="00477B60" w:rsidRPr="00477B60" w:rsidRDefault="00E85141" w:rsidP="00477B6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E879C6">
        <w:rPr>
          <w:rFonts w:ascii="Times New Roman" w:hAnsi="Times New Roman" w:cs="Times New Roman"/>
          <w:sz w:val="26"/>
          <w:szCs w:val="26"/>
        </w:rPr>
        <w:t xml:space="preserve"> Г</w:t>
      </w:r>
      <w:r w:rsidR="00477B60" w:rsidRPr="00477B60">
        <w:rPr>
          <w:rFonts w:ascii="Times New Roman" w:hAnsi="Times New Roman" w:cs="Times New Roman"/>
          <w:sz w:val="26"/>
          <w:szCs w:val="26"/>
        </w:rPr>
        <w:t>имн, президент, Красная площадь</w:t>
      </w:r>
    </w:p>
    <w:p w:rsidR="00477B60" w:rsidRDefault="00477B60" w:rsidP="00477B6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3874" w:rsidRDefault="00F16EF4" w:rsidP="0057387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Задание </w:t>
      </w:r>
      <w:r w:rsidR="00E87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8</w:t>
      </w:r>
      <w:r w:rsidR="00573874" w:rsidRPr="0057387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</w:t>
      </w:r>
    </w:p>
    <w:p w:rsidR="00E85141" w:rsidRDefault="00E85141" w:rsidP="00573874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671B">
        <w:rPr>
          <w:rFonts w:ascii="Times New Roman" w:hAnsi="Times New Roman" w:cs="Times New Roman"/>
          <w:sz w:val="26"/>
          <w:szCs w:val="26"/>
        </w:rPr>
        <w:t xml:space="preserve">Тебе нужно создать условия для произрастания семян. Выбери только </w:t>
      </w:r>
      <w:r w:rsidRPr="00E879C6">
        <w:rPr>
          <w:rFonts w:ascii="Times New Roman" w:hAnsi="Times New Roman" w:cs="Times New Roman"/>
          <w:b/>
          <w:sz w:val="26"/>
          <w:szCs w:val="26"/>
        </w:rPr>
        <w:t>правильные</w:t>
      </w:r>
      <w:r w:rsidRPr="00F4671B">
        <w:rPr>
          <w:rFonts w:ascii="Times New Roman" w:hAnsi="Times New Roman" w:cs="Times New Roman"/>
          <w:sz w:val="26"/>
          <w:szCs w:val="26"/>
        </w:rPr>
        <w:t xml:space="preserve"> действия и установи их порядок (обозначь цифрами). </w:t>
      </w:r>
    </w:p>
    <w:p w:rsidR="00F4671B" w:rsidRPr="00F4671B" w:rsidRDefault="00F4671B" w:rsidP="005738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Style w:val="a4"/>
        <w:tblW w:w="0" w:type="auto"/>
        <w:tblLook w:val="04A0"/>
      </w:tblPr>
      <w:tblGrid>
        <w:gridCol w:w="534"/>
        <w:gridCol w:w="9497"/>
      </w:tblGrid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Поместить семена во влажную среду</w:t>
            </w:r>
          </w:p>
        </w:tc>
      </w:tr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Проросшие семена высадить в почву</w:t>
            </w:r>
          </w:p>
        </w:tc>
      </w:tr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Пересчитать семена</w:t>
            </w:r>
          </w:p>
        </w:tc>
      </w:tr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Выбрать  подходящие для проращивания семена</w:t>
            </w:r>
          </w:p>
        </w:tc>
      </w:tr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Поддерживать нужную температуру воздуха в помещении для проращивания</w:t>
            </w:r>
          </w:p>
        </w:tc>
      </w:tr>
      <w:tr w:rsidR="003930DD" w:rsidTr="003930DD">
        <w:tc>
          <w:tcPr>
            <w:tcW w:w="534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3930DD" w:rsidRDefault="003930DD" w:rsidP="00CE64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Высушить семена</w:t>
            </w:r>
          </w:p>
        </w:tc>
      </w:tr>
    </w:tbl>
    <w:p w:rsidR="00CE64E7" w:rsidRDefault="00CE64E7" w:rsidP="00CE64E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930DD" w:rsidRPr="003930DD" w:rsidRDefault="00F16EF4" w:rsidP="003930DD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E879C6">
        <w:rPr>
          <w:rFonts w:ascii="Times New Roman" w:hAnsi="Times New Roman" w:cs="Times New Roman"/>
          <w:b/>
          <w:sz w:val="26"/>
          <w:szCs w:val="26"/>
        </w:rPr>
        <w:t>9</w:t>
      </w:r>
      <w:r w:rsidR="003930DD" w:rsidRPr="003930DD">
        <w:rPr>
          <w:rFonts w:ascii="Times New Roman" w:hAnsi="Times New Roman" w:cs="Times New Roman"/>
          <w:b/>
          <w:sz w:val="26"/>
          <w:szCs w:val="26"/>
        </w:rPr>
        <w:t>.</w:t>
      </w:r>
    </w:p>
    <w:p w:rsidR="00E85141" w:rsidRPr="003930DD" w:rsidRDefault="00E85141" w:rsidP="00CE64E7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930DD">
        <w:rPr>
          <w:rFonts w:ascii="Times New Roman" w:hAnsi="Times New Roman" w:cs="Times New Roman"/>
          <w:b/>
          <w:sz w:val="26"/>
          <w:szCs w:val="26"/>
        </w:rPr>
        <w:t>Установи соответствие между названием группы животных и признаками (соедини линиями)</w:t>
      </w:r>
    </w:p>
    <w:p w:rsidR="00E85141" w:rsidRPr="00CE64E7" w:rsidRDefault="00E85141" w:rsidP="003930DD">
      <w:pPr>
        <w:pStyle w:val="a3"/>
        <w:ind w:right="-426"/>
        <w:rPr>
          <w:rFonts w:ascii="Times New Roman" w:hAnsi="Times New Roman" w:cs="Times New Roman"/>
          <w:sz w:val="26"/>
          <w:szCs w:val="26"/>
        </w:rPr>
      </w:pPr>
      <w:r w:rsidRPr="00CE64E7">
        <w:rPr>
          <w:rFonts w:ascii="Times New Roman" w:hAnsi="Times New Roman" w:cs="Times New Roman"/>
          <w:sz w:val="26"/>
          <w:szCs w:val="26"/>
        </w:rPr>
        <w:t>насекомые</w:t>
      </w:r>
      <w:r w:rsidRPr="00CE64E7">
        <w:rPr>
          <w:rFonts w:ascii="Times New Roman" w:hAnsi="Times New Roman" w:cs="Times New Roman"/>
          <w:sz w:val="26"/>
          <w:szCs w:val="26"/>
        </w:rPr>
        <w:tab/>
      </w:r>
      <w:r w:rsidR="003930DD">
        <w:rPr>
          <w:rFonts w:ascii="Times New Roman" w:hAnsi="Times New Roman" w:cs="Times New Roman"/>
          <w:sz w:val="26"/>
          <w:szCs w:val="26"/>
        </w:rPr>
        <w:t xml:space="preserve">      </w:t>
      </w:r>
      <w:r w:rsidR="00F4671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E64E7">
        <w:rPr>
          <w:rFonts w:ascii="Times New Roman" w:hAnsi="Times New Roman" w:cs="Times New Roman"/>
          <w:sz w:val="26"/>
          <w:szCs w:val="26"/>
        </w:rPr>
        <w:t>Тело покрыто перьями</w:t>
      </w:r>
    </w:p>
    <w:p w:rsidR="00F4671B" w:rsidRDefault="00E85141" w:rsidP="00CE64E7">
      <w:pPr>
        <w:pStyle w:val="a3"/>
        <w:rPr>
          <w:rFonts w:ascii="Times New Roman" w:hAnsi="Times New Roman" w:cs="Times New Roman"/>
          <w:sz w:val="26"/>
          <w:szCs w:val="26"/>
        </w:rPr>
      </w:pPr>
      <w:r w:rsidRPr="00CE64E7">
        <w:rPr>
          <w:rFonts w:ascii="Times New Roman" w:hAnsi="Times New Roman" w:cs="Times New Roman"/>
          <w:sz w:val="26"/>
          <w:szCs w:val="26"/>
        </w:rPr>
        <w:t>птицы</w:t>
      </w:r>
      <w:proofErr w:type="gramStart"/>
      <w:r w:rsidRPr="00CE64E7">
        <w:rPr>
          <w:rFonts w:ascii="Times New Roman" w:hAnsi="Times New Roman" w:cs="Times New Roman"/>
          <w:sz w:val="26"/>
          <w:szCs w:val="26"/>
        </w:rPr>
        <w:t xml:space="preserve"> </w:t>
      </w:r>
      <w:r w:rsidRPr="00CE64E7">
        <w:rPr>
          <w:rFonts w:ascii="Times New Roman" w:hAnsi="Times New Roman" w:cs="Times New Roman"/>
          <w:sz w:val="26"/>
          <w:szCs w:val="26"/>
        </w:rPr>
        <w:tab/>
      </w:r>
      <w:r w:rsidR="003930DD">
        <w:rPr>
          <w:rFonts w:ascii="Times New Roman" w:hAnsi="Times New Roman" w:cs="Times New Roman"/>
          <w:sz w:val="26"/>
          <w:szCs w:val="26"/>
        </w:rPr>
        <w:t xml:space="preserve">      </w:t>
      </w:r>
      <w:r w:rsidR="00F4671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E64E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CE64E7">
        <w:rPr>
          <w:rFonts w:ascii="Times New Roman" w:hAnsi="Times New Roman" w:cs="Times New Roman"/>
          <w:sz w:val="26"/>
          <w:szCs w:val="26"/>
        </w:rPr>
        <w:t xml:space="preserve">роводят жизнь во влажных местах, чередуя пребывание </w:t>
      </w:r>
      <w:r w:rsidR="00CE64E7">
        <w:rPr>
          <w:rFonts w:ascii="Times New Roman" w:hAnsi="Times New Roman" w:cs="Times New Roman"/>
          <w:sz w:val="26"/>
          <w:szCs w:val="26"/>
        </w:rPr>
        <w:t xml:space="preserve"> </w:t>
      </w:r>
      <w:r w:rsidR="003930DD" w:rsidRPr="003930DD">
        <w:rPr>
          <w:rFonts w:ascii="Times New Roman" w:hAnsi="Times New Roman" w:cs="Times New Roman"/>
          <w:sz w:val="26"/>
          <w:szCs w:val="26"/>
        </w:rPr>
        <w:t>на суше</w:t>
      </w:r>
      <w:r w:rsidR="00CE64E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4671B" w:rsidRDefault="00F4671B" w:rsidP="00CE64E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Pr="003930DD">
        <w:rPr>
          <w:rFonts w:ascii="Times New Roman" w:hAnsi="Times New Roman" w:cs="Times New Roman"/>
          <w:sz w:val="26"/>
          <w:szCs w:val="26"/>
        </w:rPr>
        <w:t>и в воде</w:t>
      </w:r>
    </w:p>
    <w:p w:rsidR="00CE64E7" w:rsidRDefault="003930DD" w:rsidP="00CE64E7">
      <w:pPr>
        <w:pStyle w:val="a3"/>
        <w:rPr>
          <w:rFonts w:ascii="Times New Roman" w:hAnsi="Times New Roman" w:cs="Times New Roman"/>
          <w:sz w:val="26"/>
          <w:szCs w:val="26"/>
        </w:rPr>
      </w:pPr>
      <w:r w:rsidRPr="003930DD">
        <w:rPr>
          <w:rFonts w:ascii="Times New Roman" w:hAnsi="Times New Roman" w:cs="Times New Roman"/>
          <w:sz w:val="26"/>
          <w:szCs w:val="26"/>
        </w:rPr>
        <w:t>земноводные</w:t>
      </w:r>
      <w:proofErr w:type="gramStart"/>
      <w:r w:rsidRPr="003930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F4671B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0D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3930DD">
        <w:rPr>
          <w:rFonts w:ascii="Times New Roman" w:hAnsi="Times New Roman" w:cs="Times New Roman"/>
          <w:sz w:val="26"/>
          <w:szCs w:val="26"/>
        </w:rPr>
        <w:t>меют 6 лап</w:t>
      </w:r>
      <w:r w:rsidR="00E85141" w:rsidRPr="00CE64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E85141" w:rsidRPr="00CE64E7" w:rsidRDefault="00CE64E7" w:rsidP="00CE64E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930DD" w:rsidRPr="003930DD">
        <w:rPr>
          <w:rFonts w:ascii="Times New Roman" w:hAnsi="Times New Roman" w:cs="Times New Roman"/>
          <w:sz w:val="26"/>
          <w:szCs w:val="26"/>
        </w:rPr>
        <w:t>рыбы</w:t>
      </w:r>
      <w:proofErr w:type="gramStart"/>
      <w:r w:rsidR="003930DD" w:rsidRPr="003930D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4671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930DD" w:rsidRPr="003930DD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3930DD" w:rsidRPr="003930DD">
        <w:rPr>
          <w:rFonts w:ascii="Times New Roman" w:hAnsi="Times New Roman" w:cs="Times New Roman"/>
          <w:sz w:val="26"/>
          <w:szCs w:val="26"/>
        </w:rPr>
        <w:t>ышат жабрами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E85141" w:rsidRPr="00CE64E7" w:rsidRDefault="00CE64E7" w:rsidP="00CE64E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CE64E7" w:rsidRPr="00CE64E7" w:rsidRDefault="00CE64E7" w:rsidP="00CE64E7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CE64E7" w:rsidRPr="00CE64E7" w:rsidSect="00E879C6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3495"/>
        </w:tabs>
        <w:ind w:left="3495" w:hanging="360"/>
      </w:pPr>
      <w:rPr>
        <w:b/>
        <w:i w:val="0"/>
        <w:sz w:val="26"/>
        <w:szCs w:val="26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i w:val="0"/>
        <w:iCs w:val="0"/>
        <w:sz w:val="28"/>
        <w:szCs w:val="28"/>
      </w:rPr>
    </w:lvl>
    <w:lvl w:ilvl="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/>
        <w:bCs/>
        <w:i w:val="0"/>
        <w:iCs w:val="0"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3">
    <w:nsid w:val="04FB4884"/>
    <w:multiLevelType w:val="hybridMultilevel"/>
    <w:tmpl w:val="559A75EE"/>
    <w:lvl w:ilvl="0" w:tplc="8124D968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A5CFC"/>
    <w:multiLevelType w:val="hybridMultilevel"/>
    <w:tmpl w:val="F6C225B8"/>
    <w:lvl w:ilvl="0" w:tplc="0FC2E2D6">
      <w:start w:val="2"/>
      <w:numFmt w:val="decimal"/>
      <w:lvlText w:val="%1)"/>
      <w:lvlJc w:val="left"/>
      <w:pPr>
        <w:tabs>
          <w:tab w:val="num" w:pos="1657"/>
        </w:tabs>
        <w:ind w:left="16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AECBB3E">
      <w:start w:val="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sz w:val="24"/>
        <w:szCs w:val="24"/>
      </w:rPr>
    </w:lvl>
    <w:lvl w:ilvl="2" w:tplc="431E623C">
      <w:start w:val="5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  <w:i w:val="0"/>
        <w:sz w:val="26"/>
        <w:szCs w:val="26"/>
      </w:rPr>
    </w:lvl>
    <w:lvl w:ilvl="3" w:tplc="80B08346">
      <w:start w:val="7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  <w:i w:val="0"/>
        <w:sz w:val="26"/>
        <w:szCs w:val="26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9806A5A"/>
    <w:multiLevelType w:val="hybridMultilevel"/>
    <w:tmpl w:val="AF0000EC"/>
    <w:lvl w:ilvl="0" w:tplc="305CA74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412643"/>
    <w:multiLevelType w:val="hybridMultilevel"/>
    <w:tmpl w:val="9BD47A46"/>
    <w:lvl w:ilvl="0" w:tplc="33DE2BB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5B6CDB96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252385"/>
    <w:multiLevelType w:val="hybridMultilevel"/>
    <w:tmpl w:val="5A18BD7A"/>
    <w:lvl w:ilvl="0" w:tplc="85801C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A2890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068D7"/>
    <w:multiLevelType w:val="hybridMultilevel"/>
    <w:tmpl w:val="766A6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A2698B"/>
    <w:multiLevelType w:val="hybridMultilevel"/>
    <w:tmpl w:val="1BBE88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00143"/>
    <w:multiLevelType w:val="hybridMultilevel"/>
    <w:tmpl w:val="D1FAFA6C"/>
    <w:lvl w:ilvl="0" w:tplc="57DC1F1C">
      <w:start w:val="1"/>
      <w:numFmt w:val="decimal"/>
      <w:lvlText w:val="%1."/>
      <w:lvlJc w:val="center"/>
      <w:pPr>
        <w:tabs>
          <w:tab w:val="num" w:pos="2737"/>
        </w:tabs>
        <w:ind w:left="2737" w:hanging="397"/>
      </w:pPr>
      <w:rPr>
        <w:rFonts w:hint="default"/>
        <w:b/>
      </w:rPr>
    </w:lvl>
    <w:lvl w:ilvl="1" w:tplc="DE74C990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1778D478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8542B714">
      <w:start w:val="1"/>
      <w:numFmt w:val="decimal"/>
      <w:lvlText w:val="%4)"/>
      <w:lvlJc w:val="left"/>
      <w:pPr>
        <w:tabs>
          <w:tab w:val="num" w:pos="3246"/>
        </w:tabs>
        <w:ind w:left="3258" w:hanging="738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CCF"/>
    <w:rsid w:val="000E5037"/>
    <w:rsid w:val="001F2502"/>
    <w:rsid w:val="002F778D"/>
    <w:rsid w:val="003723B2"/>
    <w:rsid w:val="003930DD"/>
    <w:rsid w:val="00477B60"/>
    <w:rsid w:val="004C5F54"/>
    <w:rsid w:val="00573874"/>
    <w:rsid w:val="00664A4F"/>
    <w:rsid w:val="006C637B"/>
    <w:rsid w:val="007B255E"/>
    <w:rsid w:val="008336CB"/>
    <w:rsid w:val="00867CCF"/>
    <w:rsid w:val="00945E90"/>
    <w:rsid w:val="00B01712"/>
    <w:rsid w:val="00B12F94"/>
    <w:rsid w:val="00B47F59"/>
    <w:rsid w:val="00B7600D"/>
    <w:rsid w:val="00BD26D2"/>
    <w:rsid w:val="00BE0A78"/>
    <w:rsid w:val="00C269CC"/>
    <w:rsid w:val="00C91E97"/>
    <w:rsid w:val="00CE64E7"/>
    <w:rsid w:val="00CF3257"/>
    <w:rsid w:val="00D428AA"/>
    <w:rsid w:val="00D65A06"/>
    <w:rsid w:val="00E85141"/>
    <w:rsid w:val="00E879C6"/>
    <w:rsid w:val="00F16EF4"/>
    <w:rsid w:val="00F4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37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6C63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C6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01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B01712"/>
  </w:style>
  <w:style w:type="paragraph" w:styleId="a6">
    <w:name w:val="Balloon Text"/>
    <w:basedOn w:val="a"/>
    <w:link w:val="a7"/>
    <w:uiPriority w:val="99"/>
    <w:semiHidden/>
    <w:unhideWhenUsed/>
    <w:rsid w:val="0047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7B6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77B60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7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37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6C63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C6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01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B01712"/>
  </w:style>
  <w:style w:type="paragraph" w:styleId="a6">
    <w:name w:val="Balloon Text"/>
    <w:basedOn w:val="a"/>
    <w:link w:val="a7"/>
    <w:uiPriority w:val="99"/>
    <w:semiHidden/>
    <w:unhideWhenUsed/>
    <w:rsid w:val="0047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7B6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77B6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6</cp:revision>
  <cp:lastPrinted>2015-09-12T15:26:00Z</cp:lastPrinted>
  <dcterms:created xsi:type="dcterms:W3CDTF">2015-09-08T16:27:00Z</dcterms:created>
  <dcterms:modified xsi:type="dcterms:W3CDTF">2017-09-16T07:50:00Z</dcterms:modified>
</cp:coreProperties>
</file>